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应急资源清单</w:t>
      </w:r>
    </w:p>
    <w:p>
      <w:r>
        <w:t>记录编号：FM-071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资源名称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存放位置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责任人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检查日期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状态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表单编号：FM-071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